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36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邹伟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93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(041012—007)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中医八241;中医八242;中医八243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(041012—007)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中医八241;中医八242;中医八243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