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贡岳松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8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中药242;中药243;中药244;中药241;中药245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中药242;中药243;中药244;中药241;中药245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