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袁冬平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南方针推24;南方中医24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南方针推24;南方中医24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南方针推24;南方中医24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