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蒋宝平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5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400092—001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中药资源与开发专业综合实验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蒋宝平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