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0967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中西医结合学院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程楠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2~8周</w:t>
      </w:r>
    </w:p>
    <w:bookmarkStart w:id="1" w:name="1096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ICH药物研发指南概论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(048060—001)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2~5,7~8周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中药241;药管24;中药244;中药242;中药245;中药243;药学241;药学243;资源24;药学242;药学244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ICH药物研发指南概论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(048060—001)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2~5,7~8周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中药241;药管24;中药244;中药242;中药245;中药243;药学241;药学243;资源24;药学242;药学244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