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4683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盛捷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1468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有机化学I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(400522—001)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有机化学I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(400522—001)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(040314—003)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有机化学I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(400522—001)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(040314—003)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