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123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王海燕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1~13周</w:t>
      </w:r>
    </w:p>
    <w:bookmarkStart w:id="1" w:name="1123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仪器分析实验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(041112—002)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分析化学I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(400521—002)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中药九25（屠呦呦班）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仪器分析实验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(040445—006)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中药255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仪器分析实验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(041112—002)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分析化学I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(400521—002)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中药九25（屠呦呦班）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仪器分析实验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(040445—006)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中药255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