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狄留庆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7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中药264;中药266;中药265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中药261;中药262;中药263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400094—001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中药学专业综合实验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10周 (8:20-15:30)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狄留庆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