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566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濮春娟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3~17周</w:t>
      </w:r>
    </w:p>
    <w:bookmarkStart w:id="1" w:name="1056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中药鉴定学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(040735—003)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中药学专业综合性设计性实验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(040553—001)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中药鉴定学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(040735—003)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中药学专业综合性设计性实验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(040553—001)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中药学专业综合性设计性实验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(040553—001)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中药鉴定学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(040735—003)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中药学专业综合性设计性实验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(040553—001)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中药鉴定学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(040735—003)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中药学专业综合性设计性实验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(040553—001)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