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毕肖林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中医药化妆品学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中医药化妆品学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中医药化妆品学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中药饮片加工炮制实验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中医药化妆品学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微专业,26中医药妆食学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