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戴仕林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5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李思蒙,胡杨,戴仕林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李思蒙,胡杨,戴仕林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