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8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张晨双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145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药学241;药学243;药学242;药学244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