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吴玉兰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8~17周</w:t>
      </w:r>
    </w:p>
    <w:bookmarkStart w:id="1" w:name="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048057—001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实验技能基础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16~17周 (10:50-17:10)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吴玉兰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