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9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刘学湘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7~12周</w:t>
      </w:r>
    </w:p>
    <w:bookmarkStart w:id="1" w:name="49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中医药香氛香料学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微专业,26中医药妆食学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中医药香氛香料学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微专业,26中医药妆食学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中医药香氛香料学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微专业,26中医药妆食学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