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6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刘健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76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中药九25;中药九25（屠呦呦班）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中药九25;中药九25（屠呦呦班）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有机化学实验Ⅱ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中药九25;中药九25（屠呦呦班）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有机化学实验Ⅱ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中药九25;中药九25（屠呦呦班）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