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6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孔青青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5~9周</w:t>
      </w:r>
    </w:p>
    <w:bookmarkStart w:id="1" w:name="94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南京中医药大学校史文化教育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(R500006—003)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淡安书院-通识课（国学经典与文化传承）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