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郎许锋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(2500174—001)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智能261;智能262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中医药人工智能概论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微专业,2026中医药人工智能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中医临床信息学概论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医信251;医信252;智能252;智能251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中医药人工智能概论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微专业,2026中医药人工智能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视频编辑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(R089166—002)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