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薛梅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5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人工智能新技术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计算机241;软件242;软件241;计算机242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