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7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糜泽宇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147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智能251;智能252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(080359—004)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