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371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人工智能与信息技术学院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白云璐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4~17周</w:t>
      </w:r>
    </w:p>
    <w:bookmarkStart w:id="1" w:name="37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人工智能与信息技术基础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(2083012—023)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针推263;应心26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人工智能与信息技术基础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(2083012—015)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临床261;临床262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人工智能与信息技术基础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(2083012—023)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针推263;应心26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人工智能与信息技术基础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(2083012—015)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临床261;临床262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人工智能与信息技术基础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(2083012—015)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临床261;临床262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人工智能与信息技术基础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(2083012—023)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针推263;应心26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人工智能与信息技术基础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(2083012—015)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临床261;临床262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人工智能与信息技术基础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(2083012—023)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针推263;应心26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