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计算机241;软件242;软件241;计算机242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计算机241;软件242;软件241;计算机242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4~5,7~10,14~17周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4~5,7~10,14~17周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