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5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21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(2082013—005)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中药264;中药266;中药265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(2082013—002)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中药261;中药262;中药263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(2082013—005)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中药264;中药266;中药265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(2082013—002)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中药261;中药262;中药263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