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微专业,2025中医药人工智能应用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微专业,2025中医药人工智能应用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