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张寒苏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计算机241;软件242;软件241;计算机242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计算机241;软件242;软件241;计算机242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