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尹雪妍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3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计算机261;计算机262;计算机263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计算机261;计算机262;计算机263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计算机261;计算机262;计算机263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计算机261;计算机262;计算机263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计算机261;计算机262;计算机263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Web设计与开发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医信251;智能24;医信252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