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丁有伟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400305—001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计算机组成与结构课程设计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16~17周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丁有伟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