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3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中医药文献研究院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陈仁寿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1~1周</w:t>
      </w:r>
    </w:p>
    <w:bookmarkStart w:id="1" w:name="83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本草经典选读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本草经典选读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