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22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亚健康特色调养技术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陈华,王秋琴,徒文静,严姝霞,杨敏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经络腧穴与调养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姜荣荣,杨敏,叶然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