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张钰群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22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护理243;护理245;护理244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护理241;护理242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护理243;护理245;护理244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护理241;护理242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