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56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国际教育学院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魏玥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8~11周</w:t>
      </w:r>
    </w:p>
    <w:bookmarkStart w:id="1" w:name="456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(2200001—056)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中医264;中医265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