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国际教育学院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陶银鹦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22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护理251;护理253;护理252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