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0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闫壮壮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200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信管261;信管262;药管26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信管261;信管262;药管26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