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诸葛健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计算机261;计算机263;计算机262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