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3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默认院系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53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中药264;中药266;中药265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护理261;护理262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护理263;护理264;护理265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公管263;公管264;应心26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护理263;护理264;护理265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