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53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默认院系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姜小生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53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智能261,智能262;医信26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智能261,智能262;医信26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中医九26;中药九26;中药九26（屠呦呦班）;中西临九26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