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刘松林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41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临床261;临床263;临床262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临床261;临床263;临床262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养老261;养老263;养老262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