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251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卫生经济管理学院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刘小平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8~11周</w:t>
      </w:r>
    </w:p>
    <w:bookmarkStart w:id="1" w:name="225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大学生职业生涯规划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(2200001—026)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信管261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