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97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冯琦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8~11周</w:t>
      </w:r>
    </w:p>
    <w:bookmarkStart w:id="1" w:name="197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(2200001—052)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盲校-419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针推视障26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