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3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国际教育学院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周延松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223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中西文化比较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(R500016—004)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淡安书院-通识课（多元文明与国际视野）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中西文化比较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(R500016—004)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淡安书院-通识课（多元文明与国际视野）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