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邓敏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博弈论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数管252;数管251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博弈论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数管252;数管251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博弈论与信息经济学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博弈论与信息经济学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