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肖增敏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R语言与大数据分析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R语言与大数据分析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博弈与社会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(R011051—001)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