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8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申瑜洁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68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(R010501—003)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 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淡安书院-通识课（人文社科与艺术审美）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