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李正钧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93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市场营销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(R010707—001)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全校-社会认知类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