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是沁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9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MATLAB及应用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MATLAB及应用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