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3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010484—001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社会保障概论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杜启霞,杜永康,张娇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