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夏苏迪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Internet实用技术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