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130065—001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生物化学与分子生物学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陈琳琳,陈琳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