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2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陈建平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12~17周</w:t>
      </w:r>
    </w:p>
    <w:bookmarkStart w:id="1" w:name="92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微生物免疫与寄生虫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微生物免疫与寄生虫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微生物免疫与寄生虫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微生物免疫与寄生虫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