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255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葛菲菲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14~17周</w:t>
      </w:r>
    </w:p>
    <w:bookmarkStart w:id="1" w:name="2255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正常人体学Ⅰ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(2400510—008)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中医“5+3”261；中医“5+3”262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正常人体学Ⅰ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(2400510—010)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中医“5+3”263；中医儿科“5+3”26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正常人体学Ⅰ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(2400510—010)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中医“5+3”263；中医儿科“5+3”26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正常人体学Ⅰ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(2400510—008)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中医“5+3”261；中医“5+3”262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正常人体学Ⅰ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(2400510—008)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中医“5+3”261；中医“5+3”262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正常人体学Ⅰ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(2400510—010)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中医“5+3”263；中医儿科“5+3”26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正常人体学Ⅰ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(2400510—010)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中医“5+3”263；中医儿科“5+3”26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正常人体学Ⅰ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(2400510—008)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中医“5+3”261；中医“5+3”262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