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9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120163—001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西医基础案例教学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戴建国,贾可可,董伟,王丽娟,高雅楠,张超,张伟伟,李育,王荣根,邵苗苗,白宇,陈静,郭园园,朱朱,王鑫烁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